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CD0" w:rsidRDefault="00ED6CA8">
      <w:pPr>
        <w:pStyle w:val="Heading1"/>
      </w:pPr>
      <w:r>
        <w:t>Activity 1: Truth or Trash?</w:t>
      </w:r>
    </w:p>
    <w:p w:rsidR="00422CD0" w:rsidRDefault="00ED6CA8">
      <w:r>
        <w:t xml:space="preserve">Instructions: For each headline or post, choose whether it is 'Truth' </w:t>
      </w:r>
      <w:r>
        <w:t>or 'Trash'. After each question, read the explanation to understand the reasoning.</w:t>
      </w:r>
    </w:p>
    <w:p w:rsidR="00422CD0" w:rsidRDefault="00ED6CA8">
      <w:pPr>
        <w:pStyle w:val="Heading2"/>
      </w:pPr>
      <w:r>
        <w:t>Question 1</w:t>
      </w:r>
    </w:p>
    <w:p w:rsidR="00422CD0" w:rsidRDefault="00ED6CA8">
      <w:r>
        <w:t>Headline: NASA Confirms Earth Will Experience 6 Days of Total Darkness in November 2025!</w:t>
      </w:r>
    </w:p>
    <w:p w:rsidR="00422CD0" w:rsidRDefault="00ED6CA8">
      <w:r>
        <w:t>Choose one:</w:t>
      </w:r>
    </w:p>
    <w:p w:rsidR="00422CD0" w:rsidRDefault="00ED6CA8">
      <w:r>
        <w:t>☐</w:t>
      </w:r>
      <w:r>
        <w:t xml:space="preserve"> Truth</w:t>
      </w:r>
    </w:p>
    <w:p w:rsidR="00422CD0" w:rsidRDefault="00ED6CA8">
      <w:r>
        <w:t>☐</w:t>
      </w:r>
      <w:r>
        <w:t xml:space="preserve"> Trash</w:t>
      </w:r>
    </w:p>
    <w:p w:rsidR="00422CD0" w:rsidRDefault="00ED6CA8">
      <w:pPr>
        <w:pStyle w:val="Heading2"/>
      </w:pPr>
      <w:r>
        <w:t>Qu</w:t>
      </w:r>
      <w:r>
        <w:t>estion 2</w:t>
      </w:r>
    </w:p>
    <w:p w:rsidR="00422CD0" w:rsidRDefault="00ED6CA8">
      <w:r>
        <w:t>Headline: WHO Recommends New Guidelines for Screen Time in Children Under 5.</w:t>
      </w:r>
    </w:p>
    <w:p w:rsidR="00422CD0" w:rsidRDefault="00ED6CA8">
      <w:r>
        <w:t>Choose one:</w:t>
      </w:r>
    </w:p>
    <w:p w:rsidR="00422CD0" w:rsidRDefault="00ED6CA8">
      <w:r>
        <w:t>☐</w:t>
      </w:r>
      <w:r>
        <w:t xml:space="preserve"> Truth</w:t>
      </w:r>
    </w:p>
    <w:p w:rsidR="00422CD0" w:rsidRDefault="00ED6CA8">
      <w:r>
        <w:t>☐</w:t>
      </w:r>
      <w:r>
        <w:t xml:space="preserve"> Trash</w:t>
      </w:r>
    </w:p>
    <w:p w:rsidR="00422CD0" w:rsidRDefault="00ED6CA8">
      <w:pPr>
        <w:pStyle w:val="Heading2"/>
      </w:pPr>
      <w:r>
        <w:t>Question 3</w:t>
      </w:r>
    </w:p>
    <w:p w:rsidR="00422CD0" w:rsidRDefault="00ED6CA8">
      <w:r>
        <w:t>Headline: Drinking Lemon Water Cures Cancer, Scientists Say.</w:t>
      </w:r>
    </w:p>
    <w:p w:rsidR="00422CD0" w:rsidRDefault="00ED6CA8">
      <w:r>
        <w:t>Choose one:</w:t>
      </w:r>
    </w:p>
    <w:p w:rsidR="00422CD0" w:rsidRDefault="00ED6CA8">
      <w:r>
        <w:t>☐</w:t>
      </w:r>
      <w:r>
        <w:t xml:space="preserve"> Truth</w:t>
      </w:r>
    </w:p>
    <w:p w:rsidR="00422CD0" w:rsidRDefault="00ED6CA8">
      <w:r>
        <w:t>☐</w:t>
      </w:r>
      <w:r>
        <w:t xml:space="preserve"> Trash</w:t>
      </w:r>
    </w:p>
    <w:p w:rsidR="00422CD0" w:rsidRDefault="00ED6CA8">
      <w:pPr>
        <w:pStyle w:val="Heading2"/>
      </w:pPr>
      <w:r>
        <w:t>Question 4</w:t>
      </w:r>
    </w:p>
    <w:p w:rsidR="00422CD0" w:rsidRDefault="00ED6CA8">
      <w:r>
        <w:t>Headline: UN Declares Internet Access a Basic Human Right.</w:t>
      </w:r>
    </w:p>
    <w:p w:rsidR="00422CD0" w:rsidRDefault="00ED6CA8">
      <w:r>
        <w:t>Choos</w:t>
      </w:r>
      <w:r>
        <w:t>e one:</w:t>
      </w:r>
    </w:p>
    <w:p w:rsidR="00422CD0" w:rsidRDefault="00ED6CA8">
      <w:r>
        <w:t>☐</w:t>
      </w:r>
      <w:r>
        <w:t xml:space="preserve"> Truth</w:t>
      </w:r>
    </w:p>
    <w:p w:rsidR="00422CD0" w:rsidRDefault="00ED6CA8">
      <w:r>
        <w:t>☐</w:t>
      </w:r>
      <w:r>
        <w:t xml:space="preserve"> Trash</w:t>
      </w:r>
    </w:p>
    <w:p w:rsidR="00422CD0" w:rsidRDefault="00ED6CA8">
      <w:pPr>
        <w:pStyle w:val="Heading2"/>
      </w:pPr>
      <w:r>
        <w:t>Question 5</w:t>
      </w:r>
    </w:p>
    <w:p w:rsidR="00422CD0" w:rsidRDefault="00ED6CA8">
      <w:r>
        <w:t>Headline: 5G Towers Spread COVID-19, Expert</w:t>
      </w:r>
      <w:r>
        <w:t>s Warn.</w:t>
      </w:r>
    </w:p>
    <w:p w:rsidR="00422CD0" w:rsidRDefault="00ED6CA8">
      <w:r>
        <w:t>Choose one:</w:t>
      </w:r>
    </w:p>
    <w:p w:rsidR="00422CD0" w:rsidRDefault="00ED6CA8">
      <w:r>
        <w:lastRenderedPageBreak/>
        <w:t>☐</w:t>
      </w:r>
      <w:r>
        <w:t xml:space="preserve"> Truth</w:t>
      </w:r>
    </w:p>
    <w:p w:rsidR="00422CD0" w:rsidRDefault="00ED6CA8">
      <w:r>
        <w:t>☐</w:t>
      </w:r>
      <w:r>
        <w:t xml:space="preserve"> Trash</w:t>
      </w:r>
    </w:p>
    <w:p w:rsidR="00422CD0" w:rsidRDefault="00422CD0">
      <w:bookmarkStart w:id="0" w:name="_GoBack"/>
      <w:bookmarkEnd w:id="0"/>
    </w:p>
    <w:sectPr w:rsidR="00422C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22CD0"/>
    <w:rsid w:val="00AA1D8D"/>
    <w:rsid w:val="00B47730"/>
    <w:rsid w:val="00CB0664"/>
    <w:rsid w:val="00ED6CA8"/>
    <w:rsid w:val="00F2685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46A326"/>
  <w14:defaultImageDpi w14:val="300"/>
  <w15:docId w15:val="{4B8B898F-64F6-48F2-9DA2-17F2F9EA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0304D9-5408-4CDE-A867-2F7C7357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3</cp:revision>
  <dcterms:created xsi:type="dcterms:W3CDTF">2013-12-23T23:15:00Z</dcterms:created>
  <dcterms:modified xsi:type="dcterms:W3CDTF">2025-07-27T12:53:00Z</dcterms:modified>
  <cp:category/>
</cp:coreProperties>
</file>